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BC32B" w14:textId="77777777" w:rsidR="001A3014" w:rsidRDefault="001A3014"/>
    <w:p w14:paraId="649B004A" w14:textId="77777777" w:rsidR="001A3014" w:rsidRDefault="001A3014"/>
    <w:p w14:paraId="29671583" w14:textId="77777777" w:rsidR="001A3014" w:rsidRDefault="00BD5A9F">
      <w:pPr>
        <w:jc w:val="center"/>
      </w:pPr>
      <w:r>
        <w:rPr>
          <w:noProof/>
        </w:rPr>
        <w:drawing>
          <wp:inline distT="0" distB="0" distL="0" distR="0" wp14:anchorId="4AC7A386" wp14:editId="5C2E2C05">
            <wp:extent cx="4285422" cy="1042533"/>
            <wp:effectExtent l="0" t="0" r="127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vspesifikasjon_elektrikertjenester_ferdig_v18_nodlys_brann_formatkontrollert(1).docx_media_image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1904" cy="105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11B61" w14:textId="77777777" w:rsidR="001A3014" w:rsidRDefault="001A3014"/>
    <w:p w14:paraId="0F743B72" w14:textId="77777777" w:rsidR="001A3014" w:rsidRDefault="001A3014"/>
    <w:p w14:paraId="79194AC5" w14:textId="77777777" w:rsidR="001A3014" w:rsidRDefault="00BD5A9F">
      <w:pPr>
        <w:spacing w:after="40"/>
        <w:jc w:val="center"/>
        <w:rPr>
          <w:sz w:val="28"/>
          <w:lang w:val="nb-NO"/>
        </w:rPr>
      </w:pPr>
      <w:r w:rsidRPr="00CE4A53">
        <w:rPr>
          <w:sz w:val="28"/>
          <w:lang w:val="nb-NO"/>
        </w:rPr>
        <w:t>Vedlegg 5</w:t>
      </w:r>
    </w:p>
    <w:p w14:paraId="42E18DA7" w14:textId="77777777" w:rsidR="00CE4A53" w:rsidRPr="00CE4A53" w:rsidRDefault="00CE4A53">
      <w:pPr>
        <w:spacing w:after="40"/>
        <w:jc w:val="center"/>
        <w:rPr>
          <w:lang w:val="nb-NO"/>
        </w:rPr>
      </w:pPr>
    </w:p>
    <w:p w14:paraId="5A5656E9" w14:textId="020177CB" w:rsidR="001A3014" w:rsidRDefault="00CE4A53">
      <w:pPr>
        <w:spacing w:after="160"/>
        <w:jc w:val="center"/>
        <w:rPr>
          <w:b/>
          <w:sz w:val="32"/>
          <w:lang w:val="nb-NO"/>
        </w:rPr>
      </w:pPr>
      <w:r>
        <w:rPr>
          <w:b/>
          <w:sz w:val="32"/>
          <w:lang w:val="nb-NO"/>
        </w:rPr>
        <w:t>T</w:t>
      </w:r>
      <w:r w:rsidR="00BD5A9F" w:rsidRPr="00CE4A53">
        <w:rPr>
          <w:b/>
          <w:sz w:val="32"/>
          <w:lang w:val="nb-NO"/>
        </w:rPr>
        <w:t>ilbudsbrev med egenerklæring</w:t>
      </w:r>
    </w:p>
    <w:p w14:paraId="54BA8639" w14:textId="77777777" w:rsidR="00CE4A53" w:rsidRPr="00CE4A53" w:rsidRDefault="00CE4A53">
      <w:pPr>
        <w:spacing w:after="160"/>
        <w:jc w:val="center"/>
        <w:rPr>
          <w:lang w:val="nb-NO"/>
        </w:rPr>
      </w:pPr>
    </w:p>
    <w:p w14:paraId="3D50FF7D" w14:textId="77777777" w:rsidR="001A3014" w:rsidRPr="00CE4A53" w:rsidRDefault="00BD5A9F">
      <w:pPr>
        <w:spacing w:after="40"/>
        <w:jc w:val="center"/>
        <w:rPr>
          <w:lang w:val="nb-NO"/>
        </w:rPr>
      </w:pPr>
      <w:r w:rsidRPr="00CE4A53">
        <w:rPr>
          <w:sz w:val="24"/>
          <w:lang w:val="nb-NO"/>
        </w:rPr>
        <w:t>Rammeavtale for elektrikertjenester, nødlysanlegg, brannalarmanlegg og byggautomasjon</w:t>
      </w:r>
    </w:p>
    <w:p w14:paraId="676625E4" w14:textId="77777777" w:rsidR="001A3014" w:rsidRPr="00CE4A53" w:rsidRDefault="00BD5A9F">
      <w:pPr>
        <w:rPr>
          <w:lang w:val="nb-NO"/>
        </w:rPr>
      </w:pPr>
      <w:r w:rsidRPr="00CE4A53">
        <w:rPr>
          <w:lang w:val="nb-NO"/>
        </w:rPr>
        <w:br w:type="page"/>
      </w:r>
    </w:p>
    <w:p w14:paraId="54C8809B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lastRenderedPageBreak/>
        <w:t>Leverandører som leverer tilbud, skal fylle ut og levere dette skjemaet sammen med tilbudet sitt.</w:t>
      </w:r>
    </w:p>
    <w:p w14:paraId="2AFA9FEA" w14:textId="77777777" w:rsidR="001A3014" w:rsidRDefault="00BD5A9F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t xml:space="preserve">1. </w:t>
      </w:r>
      <w:r>
        <w:rPr>
          <w:rFonts w:ascii="Arial" w:eastAsia="Arial" w:hAnsi="Arial"/>
          <w:b w:val="0"/>
          <w:sz w:val="19"/>
        </w:rPr>
        <w:t>Leverandøropplysninger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443"/>
        <w:gridCol w:w="6236"/>
      </w:tblGrid>
      <w:tr w:rsidR="001A3014" w14:paraId="59EF0053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BD5932C" w14:textId="77777777" w:rsidR="001A3014" w:rsidRDefault="00BD5A9F">
            <w:proofErr w:type="spellStart"/>
            <w:r>
              <w:rPr>
                <w:b/>
              </w:rPr>
              <w:t>Firmanavn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DD8A" w14:textId="77777777" w:rsidR="001A3014" w:rsidRDefault="00BD5A9F">
            <w:r>
              <w:t>[fyll inn]</w:t>
            </w:r>
          </w:p>
        </w:tc>
      </w:tr>
      <w:tr w:rsidR="001A3014" w14:paraId="27014281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0EC6078" w14:textId="77777777" w:rsidR="001A3014" w:rsidRDefault="00BD5A9F">
            <w:r>
              <w:rPr>
                <w:b/>
              </w:rPr>
              <w:t>Organisasjonsnummer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DC026" w14:textId="77777777" w:rsidR="001A3014" w:rsidRDefault="00BD5A9F">
            <w:r>
              <w:t>[fyll inn]</w:t>
            </w:r>
          </w:p>
        </w:tc>
      </w:tr>
      <w:tr w:rsidR="001A3014" w14:paraId="1EED652A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611A63" w14:textId="77777777" w:rsidR="001A3014" w:rsidRDefault="00BD5A9F">
            <w:r>
              <w:rPr>
                <w:b/>
              </w:rPr>
              <w:t>Postadresse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E4BC4" w14:textId="77777777" w:rsidR="001A3014" w:rsidRDefault="00BD5A9F">
            <w:r>
              <w:t>[fyll inn]</w:t>
            </w:r>
          </w:p>
        </w:tc>
      </w:tr>
      <w:tr w:rsidR="001A3014" w14:paraId="2C8B38B8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44EB043" w14:textId="77777777" w:rsidR="001A3014" w:rsidRDefault="00BD5A9F">
            <w:r>
              <w:rPr>
                <w:b/>
              </w:rPr>
              <w:t>Besøksadresse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CB011" w14:textId="77777777" w:rsidR="001A3014" w:rsidRDefault="00BD5A9F">
            <w:r>
              <w:t>[fyll inn]</w:t>
            </w:r>
          </w:p>
        </w:tc>
      </w:tr>
      <w:tr w:rsidR="001A3014" w14:paraId="1BD68A8D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40BBBB0" w14:textId="77777777" w:rsidR="001A3014" w:rsidRDefault="00BD5A9F">
            <w:r>
              <w:rPr>
                <w:b/>
              </w:rPr>
              <w:t>Telefonnummer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C4EC5" w14:textId="77777777" w:rsidR="001A3014" w:rsidRDefault="00BD5A9F">
            <w:r>
              <w:t>[fyll inn]</w:t>
            </w:r>
          </w:p>
        </w:tc>
      </w:tr>
      <w:tr w:rsidR="001A3014" w14:paraId="27060ECD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08DF26F" w14:textId="77777777" w:rsidR="001A3014" w:rsidRDefault="00BD5A9F">
            <w:r>
              <w:rPr>
                <w:b/>
              </w:rPr>
              <w:t>E-postadresse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3593" w14:textId="77777777" w:rsidR="001A3014" w:rsidRDefault="00BD5A9F">
            <w:r>
              <w:t>[fyll inn]</w:t>
            </w:r>
          </w:p>
        </w:tc>
      </w:tr>
    </w:tbl>
    <w:p w14:paraId="2E7287C2" w14:textId="77777777" w:rsidR="001A3014" w:rsidRDefault="001A3014"/>
    <w:p w14:paraId="7ACEDEEC" w14:textId="77777777" w:rsidR="001A3014" w:rsidRDefault="00BD5A9F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t>2. Kontaktperson og fullmakt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443"/>
        <w:gridCol w:w="6236"/>
      </w:tblGrid>
      <w:tr w:rsidR="001A3014" w14:paraId="1FAEAE11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D4B0A31" w14:textId="77777777" w:rsidR="001A3014" w:rsidRDefault="00BD5A9F">
            <w:proofErr w:type="spellStart"/>
            <w:r>
              <w:rPr>
                <w:b/>
              </w:rPr>
              <w:t>Kontaktperson</w:t>
            </w:r>
            <w:proofErr w:type="spellEnd"/>
            <w:r>
              <w:rPr>
                <w:b/>
              </w:rPr>
              <w:t xml:space="preserve"> for </w:t>
            </w:r>
            <w:proofErr w:type="spellStart"/>
            <w:r>
              <w:rPr>
                <w:b/>
              </w:rPr>
              <w:t>tilbudet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2E52C" w14:textId="77777777" w:rsidR="001A3014" w:rsidRDefault="00BD5A9F">
            <w:r>
              <w:t>[fyll inn]</w:t>
            </w:r>
          </w:p>
        </w:tc>
      </w:tr>
      <w:tr w:rsidR="001A3014" w14:paraId="58B1AA07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B587701" w14:textId="77777777" w:rsidR="001A3014" w:rsidRDefault="00BD5A9F">
            <w:r>
              <w:rPr>
                <w:b/>
              </w:rPr>
              <w:t>Stilling/tittel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A1703" w14:textId="77777777" w:rsidR="001A3014" w:rsidRDefault="00BD5A9F">
            <w:r>
              <w:t>[fyll inn]</w:t>
            </w:r>
          </w:p>
        </w:tc>
      </w:tr>
      <w:tr w:rsidR="001A3014" w14:paraId="4A5A38ED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2D4A383" w14:textId="77777777" w:rsidR="001A3014" w:rsidRDefault="00BD5A9F">
            <w:r>
              <w:rPr>
                <w:b/>
              </w:rPr>
              <w:t>Telefon/mobil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B1AF" w14:textId="77777777" w:rsidR="001A3014" w:rsidRDefault="00BD5A9F">
            <w:r>
              <w:t>[fyll inn]</w:t>
            </w:r>
          </w:p>
        </w:tc>
      </w:tr>
      <w:tr w:rsidR="001A3014" w14:paraId="0A88D2D2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246B857" w14:textId="77777777" w:rsidR="001A3014" w:rsidRDefault="00BD5A9F">
            <w:r>
              <w:rPr>
                <w:b/>
              </w:rPr>
              <w:t>E-postadresse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A85B8" w14:textId="77777777" w:rsidR="001A3014" w:rsidRDefault="00BD5A9F">
            <w:r>
              <w:t>[fyll inn]</w:t>
            </w:r>
          </w:p>
        </w:tc>
      </w:tr>
      <w:tr w:rsidR="001A3014" w14:paraId="4AC7FDA2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E0C66C8" w14:textId="77777777" w:rsidR="001A3014" w:rsidRPr="00CE4A53" w:rsidRDefault="00BD5A9F">
            <w:pPr>
              <w:rPr>
                <w:lang w:val="nb-NO"/>
              </w:rPr>
            </w:pPr>
            <w:r w:rsidRPr="00CE4A53">
              <w:rPr>
                <w:b/>
                <w:lang w:val="nb-NO"/>
              </w:rPr>
              <w:t>Person med fullmakt til å signere avtale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FCBBD" w14:textId="77777777" w:rsidR="001A3014" w:rsidRDefault="00BD5A9F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1A3014" w14:paraId="22FB1010" w14:textId="77777777" w:rsidTr="00BD5A9F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559FFF2" w14:textId="77777777" w:rsidR="001A3014" w:rsidRDefault="00BD5A9F">
            <w:r>
              <w:rPr>
                <w:b/>
              </w:rPr>
              <w:t>Stilling/tittel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CEDCA" w14:textId="77777777" w:rsidR="001A3014" w:rsidRDefault="00BD5A9F">
            <w:r>
              <w:t>[fyll inn]</w:t>
            </w:r>
          </w:p>
        </w:tc>
      </w:tr>
    </w:tbl>
    <w:p w14:paraId="14A3F9B3" w14:textId="77777777" w:rsidR="001A3014" w:rsidRDefault="001A3014"/>
    <w:p w14:paraId="71AF113B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bekrefter at oppgitt person har fullmakt til å signere en eventuell avtale med </w:t>
      </w:r>
      <w:r w:rsidRPr="00CE4A53">
        <w:rPr>
          <w:lang w:val="nb-NO"/>
        </w:rPr>
        <w:t>oppdragsgiver, og at personen er registrert i Mercell der elektronisk signering benyttes.</w:t>
      </w:r>
    </w:p>
    <w:p w14:paraId="6434F007" w14:textId="77777777" w:rsidR="001A3014" w:rsidRPr="00CE4A53" w:rsidRDefault="00BD5A9F">
      <w:pPr>
        <w:pStyle w:val="Overskrift1"/>
        <w:spacing w:after="80"/>
        <w:rPr>
          <w:lang w:val="nb-NO"/>
        </w:rPr>
      </w:pPr>
      <w:r w:rsidRPr="00CE4A53">
        <w:rPr>
          <w:rFonts w:ascii="Arial" w:eastAsia="Arial" w:hAnsi="Arial"/>
          <w:b w:val="0"/>
          <w:sz w:val="19"/>
          <w:lang w:val="nb-NO"/>
        </w:rPr>
        <w:t>3. Aksept av konkurransegrunnlag og kontraktsvilkår</w:t>
      </w:r>
    </w:p>
    <w:p w14:paraId="5DE93673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Sett kryss:</w:t>
      </w:r>
    </w:p>
    <w:p w14:paraId="56DAC7EC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gir tilbud på samlet rammeavtale for elektrikertjenester, nødlysanlegg, brannalarmanlegg og byggautomasjon for Hustadvika kommune.</w:t>
      </w:r>
    </w:p>
    <w:p w14:paraId="22348306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bekrefter at tilbudet gjelder hele leveransen. Deltilbud tas ikke.</w:t>
      </w:r>
    </w:p>
    <w:p w14:paraId="5393524C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bekrefter at tilbudet er i overensstemmelse med konkurransegrunnlaget med samtlige vedlegg.</w:t>
      </w:r>
    </w:p>
    <w:p w14:paraId="55C914A3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aksepterer samtlige minimumskrav/skal-krav i kravspesifikasjonen.</w:t>
      </w:r>
    </w:p>
    <w:p w14:paraId="1E2981B1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aksepterer oppdragsgivers kontraktsbetingelser, herunder avtaledokumentet, seriøsitetsbestemmelsene og at kontraktsforholdet reguleres av NS 8406:2009 med de presiseringer, tillegg og avvik som følger av konkurransegrunnlaget og vedleggene.</w:t>
      </w:r>
    </w:p>
    <w:p w14:paraId="396119ED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bekrefter at leverandørens egne salgs-, leverings- eller betalingsbetingelser ikke gjelder, med mindre oppdragsgiver skriftlig har akseptert disse.</w:t>
      </w:r>
    </w:p>
    <w:p w14:paraId="5D2C5C88" w14:textId="77777777" w:rsidR="001A3014" w:rsidRPr="00CE4A53" w:rsidRDefault="00BD5A9F">
      <w:pPr>
        <w:spacing w:after="4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vedstår oss tilbudet til den dato som er angitt i </w:t>
      </w:r>
      <w:r w:rsidRPr="00CE4A53">
        <w:rPr>
          <w:lang w:val="nb-NO"/>
        </w:rPr>
        <w:t>konkurransegrunnlaget. Tilbudet kan aksepteres av oppdragsgiver når som helst frem til utløpet av vedståelsesfristen.</w:t>
      </w:r>
    </w:p>
    <w:p w14:paraId="09E6B988" w14:textId="77777777" w:rsidR="001A3014" w:rsidRPr="00CE4A53" w:rsidRDefault="00BD5A9F">
      <w:pPr>
        <w:pStyle w:val="Overskrift1"/>
        <w:spacing w:after="80"/>
        <w:rPr>
          <w:lang w:val="nb-NO"/>
        </w:rPr>
      </w:pPr>
      <w:r w:rsidRPr="00CE4A53">
        <w:rPr>
          <w:rFonts w:ascii="Arial" w:eastAsia="Arial" w:hAnsi="Arial"/>
          <w:b w:val="0"/>
          <w:sz w:val="19"/>
          <w:lang w:val="nb-NO"/>
        </w:rPr>
        <w:t>4. Forbehold og avvik</w:t>
      </w:r>
    </w:p>
    <w:p w14:paraId="73684E00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Sett kun ett kryss:</w:t>
      </w:r>
    </w:p>
    <w:p w14:paraId="03854DAA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tar ingen forbehold eller avvik.</w:t>
      </w:r>
    </w:p>
    <w:p w14:paraId="2C012962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Vi tar følgende forbehold/avvik (tabellen kan utvides ved behov):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797"/>
        <w:gridCol w:w="2381"/>
        <w:gridCol w:w="1814"/>
        <w:gridCol w:w="2835"/>
      </w:tblGrid>
      <w:tr w:rsidR="001A3014" w:rsidRPr="00CE4A53" w14:paraId="0C0F64B3" w14:textId="77777777" w:rsidTr="00BD5A9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39D580A" w14:textId="77777777" w:rsidR="001A3014" w:rsidRPr="00CE4A53" w:rsidRDefault="00BD5A9F">
            <w:pPr>
              <w:rPr>
                <w:lang w:val="nb-NO"/>
              </w:rPr>
            </w:pPr>
            <w:r w:rsidRPr="00CE4A53">
              <w:rPr>
                <w:b/>
                <w:sz w:val="18"/>
                <w:lang w:val="nb-NO"/>
              </w:rPr>
              <w:t>Ref.nr. i konkurransegrunnlag/vedlegg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6473D65" w14:textId="77777777" w:rsidR="001A3014" w:rsidRDefault="00BD5A9F">
            <w:proofErr w:type="spellStart"/>
            <w:r>
              <w:rPr>
                <w:b/>
                <w:sz w:val="18"/>
              </w:rPr>
              <w:t>Beskrivelse</w:t>
            </w:r>
            <w:proofErr w:type="spellEnd"/>
            <w:r>
              <w:rPr>
                <w:b/>
                <w:sz w:val="18"/>
              </w:rPr>
              <w:t xml:space="preserve"> av </w:t>
            </w:r>
            <w:proofErr w:type="spellStart"/>
            <w:r>
              <w:rPr>
                <w:b/>
                <w:sz w:val="18"/>
              </w:rPr>
              <w:t>forbehold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avvik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0B0349" w14:textId="77777777" w:rsidR="001A3014" w:rsidRDefault="00BD5A9F">
            <w:r>
              <w:rPr>
                <w:b/>
                <w:sz w:val="18"/>
              </w:rPr>
              <w:t>Årsak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F89FF2F" w14:textId="77777777" w:rsidR="001A3014" w:rsidRPr="00CE4A53" w:rsidRDefault="00BD5A9F">
            <w:pPr>
              <w:rPr>
                <w:lang w:val="nb-NO"/>
              </w:rPr>
            </w:pPr>
            <w:r w:rsidRPr="00CE4A53">
              <w:rPr>
                <w:b/>
                <w:sz w:val="18"/>
                <w:lang w:val="nb-NO"/>
              </w:rPr>
              <w:t>Konsekvens for ytelse, pris, risiko, fremdrift mv.</w:t>
            </w:r>
          </w:p>
        </w:tc>
      </w:tr>
      <w:tr w:rsidR="001A3014" w14:paraId="4ED9CA9C" w14:textId="77777777" w:rsidTr="00BD5A9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6EA76" w14:textId="77777777" w:rsidR="001A3014" w:rsidRDefault="00BD5A9F">
            <w:r>
              <w:rPr>
                <w:sz w:val="17"/>
              </w:rPr>
              <w:t>[</w:t>
            </w:r>
            <w:proofErr w:type="spellStart"/>
            <w:r>
              <w:rPr>
                <w:sz w:val="17"/>
              </w:rPr>
              <w:t>fyll</w:t>
            </w:r>
            <w:proofErr w:type="spellEnd"/>
            <w:r>
              <w:rPr>
                <w:sz w:val="17"/>
              </w:rPr>
              <w:t xml:space="preserve"> inn]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D9CFD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73DF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034E" w14:textId="77777777" w:rsidR="001A3014" w:rsidRDefault="00BD5A9F">
            <w:r>
              <w:rPr>
                <w:sz w:val="17"/>
              </w:rPr>
              <w:t>[fyll inn]</w:t>
            </w:r>
          </w:p>
        </w:tc>
      </w:tr>
      <w:tr w:rsidR="001A3014" w14:paraId="0DAFBEEE" w14:textId="77777777" w:rsidTr="00BD5A9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A581" w14:textId="77777777" w:rsidR="001A3014" w:rsidRDefault="00BD5A9F">
            <w:r>
              <w:rPr>
                <w:sz w:val="17"/>
              </w:rPr>
              <w:lastRenderedPageBreak/>
              <w:t>[fyll inn]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0FBE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8C99B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B3A7D" w14:textId="77777777" w:rsidR="001A3014" w:rsidRDefault="00BD5A9F">
            <w:r>
              <w:rPr>
                <w:sz w:val="17"/>
              </w:rPr>
              <w:t>[fyll inn]</w:t>
            </w:r>
          </w:p>
        </w:tc>
      </w:tr>
    </w:tbl>
    <w:p w14:paraId="2A3C6B0E" w14:textId="77777777" w:rsidR="001A3014" w:rsidRDefault="001A3014"/>
    <w:p w14:paraId="6AE3D392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i/>
          <w:lang w:val="nb-NO"/>
        </w:rPr>
        <w:t xml:space="preserve">Eventuelle </w:t>
      </w:r>
      <w:r w:rsidRPr="00CE4A53">
        <w:rPr>
          <w:i/>
          <w:lang w:val="nb-NO"/>
        </w:rPr>
        <w:t>forbehold og avvik må beskrives klart og entydig. Forbehold eller avvik kan medføre avvisning av tilbudet dersom oppdragsgiver anser dem for ikke å være ubetydelige.</w:t>
      </w:r>
    </w:p>
    <w:p w14:paraId="41387FED" w14:textId="77777777" w:rsidR="001A3014" w:rsidRPr="00CE4A53" w:rsidRDefault="00BD5A9F">
      <w:pPr>
        <w:pStyle w:val="Overskrift1"/>
        <w:spacing w:after="80"/>
        <w:rPr>
          <w:lang w:val="nb-NO"/>
        </w:rPr>
      </w:pPr>
      <w:r w:rsidRPr="00CE4A53">
        <w:rPr>
          <w:rFonts w:ascii="Arial" w:eastAsia="Arial" w:hAnsi="Arial"/>
          <w:b w:val="0"/>
          <w:sz w:val="19"/>
          <w:lang w:val="nb-NO"/>
        </w:rPr>
        <w:t>5. Taushetsbelagte opplysninger og innsyn</w:t>
      </w:r>
    </w:p>
    <w:p w14:paraId="2F90728D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Sett kun ett kryss:</w:t>
      </w:r>
    </w:p>
    <w:p w14:paraId="538761B0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Tilbudet </w:t>
      </w:r>
      <w:r w:rsidRPr="00CE4A53">
        <w:rPr>
          <w:lang w:val="nb-NO"/>
        </w:rPr>
        <w:t xml:space="preserve">inneholder ingen opplysninger som leverandøren mener skal unntas fra innsyn etter </w:t>
      </w:r>
      <w:proofErr w:type="spellStart"/>
      <w:r w:rsidRPr="00CE4A53">
        <w:rPr>
          <w:lang w:val="nb-NO"/>
        </w:rPr>
        <w:t>offentleglova</w:t>
      </w:r>
      <w:proofErr w:type="spellEnd"/>
      <w:r w:rsidRPr="00CE4A53">
        <w:rPr>
          <w:lang w:val="nb-NO"/>
        </w:rPr>
        <w:t xml:space="preserve"> § 13.</w:t>
      </w:r>
    </w:p>
    <w:p w14:paraId="0BBB8E4F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Tilbudet inneholder opplysninger som leverandøren mener skal unntas fra innsyn etter </w:t>
      </w:r>
      <w:proofErr w:type="spellStart"/>
      <w:r w:rsidRPr="00CE4A53">
        <w:rPr>
          <w:lang w:val="nb-NO"/>
        </w:rPr>
        <w:t>offentleglova</w:t>
      </w:r>
      <w:proofErr w:type="spellEnd"/>
      <w:r w:rsidRPr="00CE4A53">
        <w:rPr>
          <w:lang w:val="nb-NO"/>
        </w:rPr>
        <w:t xml:space="preserve"> § 13. Sladdet versjon av tilbudet er vedlagt.</w:t>
      </w:r>
    </w:p>
    <w:p w14:paraId="354F195C" w14:textId="77777777" w:rsidR="001A3014" w:rsidRDefault="00BD5A9F">
      <w:pPr>
        <w:spacing w:after="80"/>
      </w:pPr>
      <w:r w:rsidRPr="00CE4A53">
        <w:rPr>
          <w:lang w:val="nb-NO"/>
        </w:rPr>
        <w:t>☐</w:t>
      </w:r>
      <w:r w:rsidRPr="00CE4A53">
        <w:rPr>
          <w:lang w:val="nb-NO"/>
        </w:rPr>
        <w:t xml:space="preserve"> Tilbudet inneholder opplysninger som leverandøren mener skal unntas fra innsyn etter </w:t>
      </w:r>
      <w:proofErr w:type="spellStart"/>
      <w:r w:rsidRPr="00CE4A53">
        <w:rPr>
          <w:lang w:val="nb-NO"/>
        </w:rPr>
        <w:t>offentleglova</w:t>
      </w:r>
      <w:proofErr w:type="spellEnd"/>
      <w:r w:rsidRPr="00CE4A53">
        <w:rPr>
          <w:lang w:val="nb-NO"/>
        </w:rPr>
        <w:t xml:space="preserve"> § 13. </w:t>
      </w:r>
      <w:proofErr w:type="spellStart"/>
      <w:r>
        <w:t>Opplysningene</w:t>
      </w:r>
      <w:proofErr w:type="spellEnd"/>
      <w:r>
        <w:t xml:space="preserve"> er </w:t>
      </w:r>
      <w:proofErr w:type="spellStart"/>
      <w:r>
        <w:t>angitt</w:t>
      </w:r>
      <w:proofErr w:type="spellEnd"/>
      <w:r>
        <w:t xml:space="preserve"> i tabellen nedenfor: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06"/>
        <w:gridCol w:w="3288"/>
        <w:gridCol w:w="3515"/>
      </w:tblGrid>
      <w:tr w:rsidR="001A3014" w:rsidRPr="00CE4A53" w14:paraId="74D31FDB" w14:textId="77777777" w:rsidTr="00BD5A9F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68C9BCA" w14:textId="77777777" w:rsidR="001A3014" w:rsidRDefault="00BD5A9F">
            <w:r>
              <w:rPr>
                <w:b/>
                <w:sz w:val="18"/>
              </w:rPr>
              <w:t>Ref.nr. i tilbudet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B416528" w14:textId="77777777" w:rsidR="001A3014" w:rsidRDefault="00BD5A9F">
            <w:r>
              <w:rPr>
                <w:b/>
                <w:sz w:val="18"/>
              </w:rPr>
              <w:t>Aktuelle opplysninger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6D28207" w14:textId="77777777" w:rsidR="001A3014" w:rsidRPr="00CE4A53" w:rsidRDefault="00BD5A9F">
            <w:pPr>
              <w:rPr>
                <w:lang w:val="nb-NO"/>
              </w:rPr>
            </w:pPr>
            <w:r w:rsidRPr="00CE4A53">
              <w:rPr>
                <w:b/>
                <w:sz w:val="18"/>
                <w:lang w:val="nb-NO"/>
              </w:rPr>
              <w:t>Begrunnelse for unntak fra innsyn</w:t>
            </w:r>
          </w:p>
        </w:tc>
      </w:tr>
      <w:tr w:rsidR="001A3014" w14:paraId="1FD9B32A" w14:textId="77777777" w:rsidTr="00BD5A9F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A022D" w14:textId="77777777" w:rsidR="001A3014" w:rsidRDefault="00BD5A9F">
            <w:r>
              <w:rPr>
                <w:sz w:val="17"/>
              </w:rPr>
              <w:t>[</w:t>
            </w:r>
            <w:proofErr w:type="spellStart"/>
            <w:r>
              <w:rPr>
                <w:sz w:val="17"/>
              </w:rPr>
              <w:t>fyll</w:t>
            </w:r>
            <w:proofErr w:type="spellEnd"/>
            <w:r>
              <w:rPr>
                <w:sz w:val="17"/>
              </w:rPr>
              <w:t xml:space="preserve"> inn]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26EA8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C1BF7" w14:textId="77777777" w:rsidR="001A3014" w:rsidRDefault="00BD5A9F">
            <w:r>
              <w:rPr>
                <w:sz w:val="17"/>
              </w:rPr>
              <w:t xml:space="preserve">[fyll </w:t>
            </w:r>
            <w:r>
              <w:rPr>
                <w:sz w:val="17"/>
              </w:rPr>
              <w:t>inn]</w:t>
            </w:r>
          </w:p>
        </w:tc>
      </w:tr>
      <w:tr w:rsidR="001A3014" w14:paraId="0805D83D" w14:textId="77777777" w:rsidTr="00BD5A9F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2354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73BE3" w14:textId="77777777" w:rsidR="001A3014" w:rsidRDefault="00BD5A9F">
            <w:r>
              <w:rPr>
                <w:sz w:val="17"/>
              </w:rPr>
              <w:t>[fyll inn]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3C5F" w14:textId="77777777" w:rsidR="001A3014" w:rsidRDefault="00BD5A9F">
            <w:r>
              <w:rPr>
                <w:sz w:val="17"/>
              </w:rPr>
              <w:t>[fyll inn]</w:t>
            </w:r>
          </w:p>
        </w:tc>
      </w:tr>
    </w:tbl>
    <w:p w14:paraId="634559D3" w14:textId="77777777" w:rsidR="001A3014" w:rsidRDefault="001A3014"/>
    <w:p w14:paraId="7693E04C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i/>
          <w:lang w:val="nb-NO"/>
        </w:rPr>
        <w:t>Begrunnelse for å nekte innsyn må være konkret og forklare hvorfor opplysningene anses som taushetspliktige/konkurransesensitive. Det er ikke tilstrekkelig å skrive generelt at opplysningene er forretningshemmeligheter.</w:t>
      </w:r>
    </w:p>
    <w:p w14:paraId="2210ABFD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 xml:space="preserve">Ved krav om innsyn vil oppdragsgiver foreta en selvstendig vurdering av om opplysningene er underlagt taushetsplikt, jf. </w:t>
      </w:r>
      <w:proofErr w:type="spellStart"/>
      <w:r w:rsidRPr="00CE4A53">
        <w:rPr>
          <w:lang w:val="nb-NO"/>
        </w:rPr>
        <w:t>offentleglova</w:t>
      </w:r>
      <w:proofErr w:type="spellEnd"/>
      <w:r w:rsidRPr="00CE4A53">
        <w:rPr>
          <w:lang w:val="nb-NO"/>
        </w:rPr>
        <w:t xml:space="preserve"> § 13 og § 29.</w:t>
      </w:r>
    </w:p>
    <w:p w14:paraId="74A2BD6F" w14:textId="77777777" w:rsidR="001A3014" w:rsidRPr="00CE4A53" w:rsidRDefault="00BD5A9F">
      <w:pPr>
        <w:pStyle w:val="Overskrift1"/>
        <w:spacing w:after="80"/>
        <w:rPr>
          <w:lang w:val="nb-NO"/>
        </w:rPr>
      </w:pPr>
      <w:r w:rsidRPr="00CE4A53">
        <w:rPr>
          <w:rFonts w:ascii="Arial" w:eastAsia="Arial" w:hAnsi="Arial"/>
          <w:b w:val="0"/>
          <w:sz w:val="19"/>
          <w:lang w:val="nb-NO"/>
        </w:rPr>
        <w:t>6. Egenerklæring</w:t>
      </w:r>
    </w:p>
    <w:p w14:paraId="224A31D4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 xml:space="preserve">Ved å levere dette tilbudsbrevet sammen med tilbudet erklærer </w:t>
      </w:r>
      <w:r w:rsidRPr="00CE4A53">
        <w:rPr>
          <w:lang w:val="nb-NO"/>
        </w:rPr>
        <w:t>leverandøren at opplysningene i tilbudet er riktige, at tilbudet er bindende i vedståelsesperioden, og at leverandøren har gjort seg kjent med og akseptert konkurransegrunnlaget med samtlige vedlegg.</w:t>
      </w:r>
    </w:p>
    <w:p w14:paraId="13665814" w14:textId="77777777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 xml:space="preserve">Leverandøren erklærer samtidig at opplysninger som leverandøren mener er taushetsbelagte, er presist angitt i dette tilbudsbrevet eller i vedlagt sladdet versjon. Leverandøren aksepterer at oppdragsgiver kan gi innsyn i øvrige opplysninger i samsvar med </w:t>
      </w:r>
      <w:proofErr w:type="spellStart"/>
      <w:r w:rsidRPr="00CE4A53">
        <w:rPr>
          <w:lang w:val="nb-NO"/>
        </w:rPr>
        <w:t>offentleglova</w:t>
      </w:r>
      <w:proofErr w:type="spellEnd"/>
      <w:r w:rsidRPr="00CE4A53">
        <w:rPr>
          <w:lang w:val="nb-NO"/>
        </w:rPr>
        <w:t>.</w:t>
      </w:r>
    </w:p>
    <w:p w14:paraId="584DA45F" w14:textId="77777777" w:rsidR="001A3014" w:rsidRPr="00CE4A53" w:rsidRDefault="00BD5A9F">
      <w:pPr>
        <w:pStyle w:val="Overskrift1"/>
        <w:spacing w:after="80"/>
        <w:rPr>
          <w:lang w:val="nb-NO"/>
        </w:rPr>
      </w:pPr>
      <w:r w:rsidRPr="00CE4A53">
        <w:rPr>
          <w:rFonts w:ascii="Arial" w:eastAsia="Arial" w:hAnsi="Arial"/>
          <w:b w:val="0"/>
          <w:sz w:val="19"/>
          <w:lang w:val="nb-NO"/>
        </w:rPr>
        <w:t>7. Signatur</w:t>
      </w:r>
    </w:p>
    <w:p w14:paraId="35A7B7B0" w14:textId="77777777" w:rsidR="001A3014" w:rsidRDefault="00BD5A9F">
      <w:pPr>
        <w:spacing w:after="80"/>
        <w:rPr>
          <w:lang w:val="nb-NO"/>
        </w:rPr>
      </w:pPr>
      <w:r w:rsidRPr="00CE4A53">
        <w:rPr>
          <w:lang w:val="nb-NO"/>
        </w:rPr>
        <w:t>Tilbudsbrevet skal signeres av person med fullmakt til å forplikte leverandøren. Signering kan skje elektronisk i Mercell dersom dette benyttes for konkurransen.</w:t>
      </w:r>
    </w:p>
    <w:p w14:paraId="43284530" w14:textId="77777777" w:rsidR="00CE4A53" w:rsidRPr="00CE4A53" w:rsidRDefault="00CE4A53">
      <w:pPr>
        <w:spacing w:after="80"/>
        <w:rPr>
          <w:lang w:val="nb-NO"/>
        </w:rPr>
      </w:pPr>
    </w:p>
    <w:p w14:paraId="7E3EB958" w14:textId="4724D6A5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 xml:space="preserve">Sted/dato: _____________________________________    </w:t>
      </w:r>
      <w:proofErr w:type="gramStart"/>
      <w:r w:rsidRPr="00CE4A53">
        <w:rPr>
          <w:lang w:val="nb-NO"/>
        </w:rPr>
        <w:t>Signatur:</w:t>
      </w:r>
      <w:r w:rsidRPr="00CE4A53">
        <w:rPr>
          <w:lang w:val="nb-NO"/>
        </w:rPr>
        <w:t>_</w:t>
      </w:r>
      <w:proofErr w:type="gramEnd"/>
      <w:r w:rsidRPr="00CE4A53">
        <w:rPr>
          <w:lang w:val="nb-NO"/>
        </w:rPr>
        <w:t>____________________________________</w:t>
      </w:r>
    </w:p>
    <w:p w14:paraId="0920B74E" w14:textId="77777777" w:rsidR="00BD5A9F" w:rsidRDefault="00BD5A9F">
      <w:pPr>
        <w:spacing w:after="80"/>
        <w:rPr>
          <w:lang w:val="nb-NO"/>
        </w:rPr>
      </w:pPr>
    </w:p>
    <w:p w14:paraId="47596013" w14:textId="65E7CFED" w:rsidR="001A3014" w:rsidRPr="00CE4A53" w:rsidRDefault="00BD5A9F">
      <w:pPr>
        <w:spacing w:after="80"/>
        <w:rPr>
          <w:lang w:val="nb-NO"/>
        </w:rPr>
      </w:pPr>
      <w:r w:rsidRPr="00CE4A53">
        <w:rPr>
          <w:lang w:val="nb-NO"/>
        </w:rPr>
        <w:t>Navn med blokkbokstaver: _______________________    Stilling/tittel: ______________________________</w:t>
      </w:r>
    </w:p>
    <w:sectPr w:rsidR="001A3014" w:rsidRPr="00CE4A53" w:rsidSect="00BD5A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4717952">
    <w:abstractNumId w:val="8"/>
  </w:num>
  <w:num w:numId="2" w16cid:durableId="237789762">
    <w:abstractNumId w:val="6"/>
  </w:num>
  <w:num w:numId="3" w16cid:durableId="1403985993">
    <w:abstractNumId w:val="5"/>
  </w:num>
  <w:num w:numId="4" w16cid:durableId="369033306">
    <w:abstractNumId w:val="4"/>
  </w:num>
  <w:num w:numId="5" w16cid:durableId="1390151598">
    <w:abstractNumId w:val="7"/>
  </w:num>
  <w:num w:numId="6" w16cid:durableId="682711899">
    <w:abstractNumId w:val="3"/>
  </w:num>
  <w:num w:numId="7" w16cid:durableId="1987933760">
    <w:abstractNumId w:val="2"/>
  </w:num>
  <w:num w:numId="8" w16cid:durableId="985086490">
    <w:abstractNumId w:val="1"/>
  </w:num>
  <w:num w:numId="9" w16cid:durableId="117515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3014"/>
    <w:rsid w:val="00282E64"/>
    <w:rsid w:val="0029639D"/>
    <w:rsid w:val="00326F90"/>
    <w:rsid w:val="00AA1D8D"/>
    <w:rsid w:val="00B47730"/>
    <w:rsid w:val="00BD5A9F"/>
    <w:rsid w:val="00CB0664"/>
    <w:rsid w:val="00CE4A5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CA0078"/>
  <w14:defaultImageDpi w14:val="300"/>
  <w15:docId w15:val="{73E03708-7BF0-49F3-8CBB-8A38A4F1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color w:val="000000"/>
      <w:sz w:val="19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9B988BDB9FE47A0BCEFAFEDF63C1E" ma:contentTypeVersion="19" ma:contentTypeDescription="Opprett et nytt dokument." ma:contentTypeScope="" ma:versionID="de33881c1a777d3be827125578cd4a13">
  <xsd:schema xmlns:xsd="http://www.w3.org/2001/XMLSchema" xmlns:xs="http://www.w3.org/2001/XMLSchema" xmlns:p="http://schemas.microsoft.com/office/2006/metadata/properties" xmlns:ns2="1395f1a1-adcf-4059-8801-9d2d2fd113a4" xmlns:ns3="0b4a30c9-71e6-4043-b7a0-cfce5563a95c" targetNamespace="http://schemas.microsoft.com/office/2006/metadata/properties" ma:root="true" ma:fieldsID="c6727f35a5f2d5a8cf2891da7aac8df6" ns2:_="" ns3:_="">
    <xsd:import namespace="1395f1a1-adcf-4059-8801-9d2d2fd113a4"/>
    <xsd:import namespace="0b4a30c9-71e6-4043-b7a0-cfce5563a9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5f1a1-adcf-4059-8801-9d2d2fd113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d6d2a1a-13e7-436a-b802-f67ce4cb8b81}" ma:internalName="TaxCatchAll" ma:showField="CatchAllData" ma:web="1395f1a1-adcf-4059-8801-9d2d2fd113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a30c9-71e6-4043-b7a0-cfce5563a9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073ceda-ff36-48f1-a188-2384c79bf4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4a30c9-71e6-4043-b7a0-cfce5563a95c">
      <Terms xmlns="http://schemas.microsoft.com/office/infopath/2007/PartnerControls"/>
    </lcf76f155ced4ddcb4097134ff3c332f>
    <TaxCatchAll xmlns="1395f1a1-adcf-4059-8801-9d2d2fd113a4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C56B0-B6F4-49C1-A0A4-254A0FE24193}"/>
</file>

<file path=customXml/itemProps3.xml><?xml version="1.0" encoding="utf-8"?>
<ds:datastoreItem xmlns:ds="http://schemas.openxmlformats.org/officeDocument/2006/customXml" ds:itemID="{3D45AF90-BB13-4B67-9C7F-9F6607C93508}"/>
</file>

<file path=customXml/itemProps4.xml><?xml version="1.0" encoding="utf-8"?>
<ds:datastoreItem xmlns:ds="http://schemas.openxmlformats.org/officeDocument/2006/customXml" ds:itemID="{B1DBF010-012C-48F3-868B-F2398E5D66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680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Dahle, Audun</dc:creator>
  <cp:keywords/>
  <dc:description>generated by python-docx</dc:description>
  <cp:lastModifiedBy>Dahle, Audun</cp:lastModifiedBy>
  <cp:revision>2</cp:revision>
  <dcterms:created xsi:type="dcterms:W3CDTF">2026-05-20T11:52:00Z</dcterms:created>
  <dcterms:modified xsi:type="dcterms:W3CDTF">2026-05-20T11:52:00Z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0x010100E409B988BDB9FE47A0BCEFAFEDF63C1E</vt:lpwstr>
  </property>
  <property fmtid="{D5CDD505-2E9C-101B-9397-08002B2CF9AE}" pid="3" name="MediaServiceImageTags">
    <vt:lpwstr/>
  </property>
</Properties>
</file>